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427242" name="4c1ed5f0-0ec9-11f0-b9e8-05f0f0bc75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764439" name="4c1ed5f0-0ec9-11f0-b9e8-05f0f0bc753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3693138" name="6a5ed2e0-0ec9-11f0-9cab-092cc368df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0215683" name="6a5ed2e0-0ec9-11f0-9cab-092cc368df5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48061736" name="7a4a55c0-0eca-11f0-abb2-c9cf3dfcf20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5652315" name="7a4a55c0-0eca-11f0-abb2-c9cf3dfcf201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8168829" name="8bd1f1e0-0eca-11f0-b01e-07c8f245433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0663016" name="8bd1f1e0-0eca-11f0-b01e-07c8f245433f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schwarzer Kleber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OG / 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51115465" name="1722ec40-0ecb-11f0-b992-8bf5af2eb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5582920" name="1722ec40-0ecb-11f0-b992-8bf5af2eb81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427897414" name="cf3851d0-0ecb-11f0-ba1b-6fdde24c8dd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8668670" name="cf3851d0-0ecb-11f0-ba1b-6fdde24c8dd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1322583" name="f1d76320-0ecb-11f0-b2a1-bdd707eba40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3683000" name="f1d76320-0ecb-11f0-b2a1-bdd707eba40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/ Treppenhaus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15033705" name="382b1f00-0ecd-11f0-bcc5-e3dedfd30ae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2628095" name="382b1f00-0ecd-11f0-bcc5-e3dedfd30ae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/ Treppenhaus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43591910" name="63d78a80-0ecd-11f0-b01b-f987a6b5359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6090114" name="63d78a80-0ecd-11f0-b01b-f987a6b5359c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26741744" name="9b6c5ca0-0ecd-11f0-9624-33e5a371bab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5291521" name="9b6c5ca0-0ecd-11f0-9624-33e5a371bab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Gang / Treppenhaus </w:t>
            </w:r>
          </w:p>
          <w:p>
            <w:pPr>
              <w:spacing w:before="0" w:after="0" w:line="240" w:lineRule="auto"/>
            </w:pPr>
            <w:r>
              <w:t>EG /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08495786" name="1a224cc0-0ecf-11f0-991a-5ff5cf0519c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3404709" name="1a224cc0-0ecf-11f0-991a-5ff5cf0519cb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90443545" name="ed77b5b0-0ecf-11f0-9885-897c373cb23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110451" name="ed77b5b0-0ecf-11f0-9885-897c373cb23c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3634849" name="07f1d100-0ed0-11f0-92d2-3b394176ea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23365262" name="07f1d100-0ed0-11f0-92d2-3b394176ea48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37604437" name="8e760ba0-0ed1-11f0-bfc9-d33c31d7868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249334" name="8e760ba0-0ed1-11f0-bfc9-d33c31d78687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Schulstrasse 2, 8735 Sankt Gallenkappel</w:t>
          </w:r>
        </w:p>
        <w:p>
          <w:pPr>
            <w:spacing w:before="0" w:after="0"/>
          </w:pPr>
          <w:r>
            <w:t>220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